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618143" name="1b101380-57de-11f0-9e0c-cd29829a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519943" name="1b101380-57de-11f0-9e0c-cd29829a00f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587199" name="33410220-57de-11f0-a090-7f9e331a7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537795" name="33410220-57de-11f0-a090-7f9e331a76a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9145364" name="7093b550-57de-11f0-b37b-f91a6e659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950977" name="7093b550-57de-11f0-b37b-f91a6e659dc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0998724" name="cc329a70-57de-11f0-97bf-bffc71ac25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828396" name="cc329a70-57de-11f0-97bf-bffc71ac250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1066597" name="3a7b2d80-57df-11f0-aef5-05950b4ef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672848" name="3a7b2d80-57df-11f0-aef5-05950b4ef1b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1270839" name="bb0f7000-57df-11f0-adcf-65acf0c56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560715" name="bb0f7000-57df-11f0-adcf-65acf0c5647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4876205" name="ca915110-57df-11f0-8f85-f58f6faed8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241544" name="ca915110-57df-11f0-8f85-f58f6faed8b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5062402" name="e16b6240-57df-11f0-bb80-83cac06914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286120" name="e16b6240-57df-11f0-bb80-83cac069146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Brandschutztüren, -tore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555159" name="f7e32f30-57df-11f0-8345-f7e67df7f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115857" name="f7e32f30-57df-11f0-8345-f7e67df7f63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2081842" name="f530c3f0-57e0-11f0-a63c-5dcad3b730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450902" name="f530c3f0-57e0-11f0-a63c-5dcad3b7304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5372682" name="0504e3b0-57e1-11f0-a1da-d9220d6bf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550963" name="0504e3b0-57e1-11f0-a1da-d9220d6bfa6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5649783" name="14ccf580-57e1-11f0-9be5-733a4652c7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602119" name="14ccf580-57e1-11f0-9be5-733a4652c7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1992448" name="22eb9d10-57e1-11f0-84ff-07b27191b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619908" name="22eb9d10-57e1-11f0-84ff-07b27191b05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7262409" name="abb63ab0-57e1-11f0-ad18-37cc883855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10955" name="abb63ab0-57e1-11f0-ad18-37cc883855a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8312821" name="bf05eca0-57e1-11f0-af78-97dc4b76e6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42315" name="bf05eca0-57e1-11f0-af78-97dc4b76e6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Zimmer bei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134821" name="d8209f00-57e1-11f0-832a-c79476ba2c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127079" name="d8209f00-57e1-11f0-832a-c79476ba2c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2514682" name="149be880-57e3-11f0-9f44-59082ec234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654608" name="149be880-57e3-11f0-9f44-59082ec234d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9876469" name="29ece8b0-57e3-11f0-9d0e-178ba9beb0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934926" name="29ece8b0-57e3-11f0-9d0e-178ba9beb01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2500072" name="4805ae90-57e3-11f0-95b3-3730e858f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461410" name="4805ae90-57e3-11f0-95b3-3730e858fc8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Elektrotableau/ Faserzement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2399502" name="e0dabe30-57e3-11f0-8c49-75535dbf7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499519" name="e0dabe30-57e3-11f0-8c49-75535dbf758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6514354" name="7d3d1340-57e4-11f0-bd43-cbdda8c2f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611012" name="7d3d1340-57e4-11f0-bd43-cbdda8c2f4f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9417299" name="9309ac10-57e4-11f0-a6f1-012045337b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124154" name="9309ac10-57e4-11f0-a6f1-012045337b1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2796244" name="a904f600-57e4-11f0-a651-41d9dcb86e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873301" name="a904f600-57e4-11f0-a651-41d9dcb86e7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287286" name="0d5b9b40-57e5-11f0-980a-21d1d0487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023008" name="0d5b9b40-57e5-11f0-980a-21d1d0487f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570216" name="6a5d92d0-57e5-11f0-a7ca-572c7f849c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225818" name="6a5d92d0-57e5-11f0-a7ca-572c7f849c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6517215" name="925ab1f0-57e5-11f0-8b3a-5b7089b0f0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476966" name="925ab1f0-57e5-11f0-8b3a-5b7089b0f04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7951703" name="ee568420-57e5-11f0-939e-2ba94ba9ba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937803" name="ee568420-57e5-11f0-939e-2ba94ba9bae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Breitistrasse 12, 8335 Hittnau</w:t>
          </w:r>
        </w:p>
        <w:p>
          <w:pPr>
            <w:spacing w:before="0" w:after="0"/>
          </w:pPr>
          <w:r>
            <w:t>357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